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  <w:jc w:val="center"/>
      </w:pPr>
      <w:r>
        <w:t>Paper Title</w:t>
      </w:r>
    </w:p>
    <w:p>
      <w:pPr>
        <w:jc w:val="center"/>
      </w:pPr>
      <w:r>
        <w:t>Technical Note</w:t>
      </w:r>
    </w:p>
    <w:p/>
    <w:p>
      <w:r>
        <w:rPr>
          <w:b/>
        </w:rPr>
        <w:t>Author Name(s)</w:t>
        <w:br/>
      </w:r>
      <w:r>
        <w:t>Affiliation(s)</w:t>
        <w:br/>
      </w:r>
      <w:r>
        <w:t>Corresponding author: email@example.org</w:t>
      </w:r>
    </w:p>
    <w:p/>
    <w:p>
      <w:pPr>
        <w:spacing w:after="240"/>
      </w:pPr>
      <w:r>
        <w:t>Publication type: Technical Note</w:t>
        <w:br/>
        <w:t xml:space="preserve">Year: </w:t>
        <w:br/>
        <w:t xml:space="preserve">DOI: </w:t>
        <w:br/>
        <w:t xml:space="preserve">URL: </w:t>
      </w:r>
    </w:p>
    <w:p>
      <w:pPr>
        <w:pStyle w:val="Heading2"/>
      </w:pPr>
      <w:r>
        <w:t>Abstract</w:t>
      </w:r>
    </w:p>
    <w:p>
      <w:r>
        <w:t>Write the abstract here (150–250 words).</w:t>
      </w:r>
    </w:p>
    <w:p>
      <w:pPr>
        <w:pStyle w:val="Heading2"/>
      </w:pPr>
      <w:r>
        <w:t>1. Introduction</w:t>
      </w:r>
    </w:p>
    <w:p>
      <w:r>
        <w:t>Main text starts here…</w:t>
      </w:r>
    </w:p>
    <w:p>
      <w:pPr>
        <w:pStyle w:val="Heading2"/>
      </w:pPr>
      <w:r>
        <w:t>2. Main content</w:t>
      </w:r>
    </w:p>
    <w:p>
      <w:r>
        <w:t>Continue your argument here…</w:t>
      </w:r>
    </w:p>
    <w:p>
      <w:pPr>
        <w:pStyle w:val="Heading2"/>
      </w:pPr>
      <w:r>
        <w:t>Acknowledgements</w:t>
      </w:r>
    </w:p>
    <w:p>
      <w:r>
        <w:t>Optional.</w:t>
      </w:r>
    </w:p>
    <w:p>
      <w:pPr>
        <w:pStyle w:val="Heading2"/>
      </w:pPr>
      <w:r>
        <w:t>Conflict of Interest</w:t>
      </w:r>
    </w:p>
    <w:p>
      <w:r>
        <w:t>The author(s) declare no conflict of interest.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